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2330322" name="211004a0-bbb4-11ef-8dc2-671500185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18920" name="211004a0-bbb4-11ef-8dc2-6715001850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336951" name="389ff850-bbb4-11ef-9f63-212f87f1d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930210" name="389ff850-bbb4-11ef-9f63-212f87f1d3f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399144" name="744d9190-bbb5-11ef-87c6-71b5b6947d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51473" name="744d9190-bbb5-11ef-87c6-71b5b6947d9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1438684" name="ab45d590-bbb5-11ef-a607-e93b396b6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956492" name="ab45d590-bbb5-11ef-a607-e93b396b60e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Schlafzimmer/ Gang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7287400" name="ca575350-bbb5-11ef-be07-ef08a4a8e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909400" name="ca575350-bbb5-11ef-be07-ef08a4a8e8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Saal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021625" name="6aba53a0-bbb7-11ef-8252-e9493be743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071947" name="6aba53a0-bbb7-11ef-8252-e9493be743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7228214" name="09ef77c0-bbb8-11ef-97b2-f3a1d4093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557459" name="09ef77c0-bbb8-11ef-97b2-f3a1d40937b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0039550" name="9d6dfe30-bbb9-11ef-82e6-b11d6bdbe2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071520" name="9d6dfe30-bbb9-11ef-82e6-b11d6bdbe2c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0854615" name="b334f1b0-bbb9-11ef-89e6-c538e8aed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017453" name="b334f1b0-bbb9-11ef-89e6-c538e8aedc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7284995" name="cf679270-bbb9-11ef-8471-5f4c06c2b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305633" name="cf679270-bbb9-11ef-8471-5f4c06c2b0d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DG, OG, EG, UG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545608" name="1c1b0a20-bbba-11ef-9f9f-3d5b2b88d1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833967" name="1c1b0a20-bbba-11ef-9f9f-3d5b2b88d1b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7918379" name="46050fb0-bbbb-11ef-bfcb-0d89cee3f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936757" name="46050fb0-bbbb-11ef-bfcb-0d89cee3fd9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,Entree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261098" name="6ead3be0-bbbb-11ef-a623-81dbbc9dd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775306" name="6ead3be0-bbbb-11ef-a623-81dbbc9dd7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Holzwolle-Lauchtbauplatte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935526" name="29f320e0-bbbc-11ef-a4a9-fd9fc16ec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513835" name="29f320e0-bbbc-11ef-a4a9-fd9fc16ece0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36730" name="cd743270-bbaf-11ef-92ea-9799cd74b1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40995" name="cd743270-bbaf-11ef-92ea-9799cd74b1e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8138064" name="8791eb20-bbb0-11ef-8938-dd0bbc2a2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531576" name="8791eb20-bbb0-11ef-8938-dd0bbc2a28d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999967" name="fca82190-bbb0-11ef-854b-6dec3385ea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007739" name="fca82190-bbb0-11ef-854b-6dec3385eae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2210167" name="4cea47d0-bbbd-11ef-b1ca-9de59767c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138571" name="4cea47d0-bbbd-11ef-b1ca-9de59767cca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Rohrbandagen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530685" name="74a3f550-bbbd-11ef-9d9e-15e93af219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10490" name="74a3f550-bbbd-11ef-9d9e-15e93af2191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Asbestkarton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2286394" name="b26cc2e0-bbbd-11ef-9d0d-051ba6d07e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798031" name="b26cc2e0-bbbd-11ef-9d0d-051ba6d07e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90246" name="ce6d0900-bbbd-11ef-998f-1904464388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698648" name="ce6d0900-bbbd-11ef-998f-1904464388c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9484044" name="e2df9aa0-bbbe-11ef-80ae-dfc8788028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599932" name="e2df9aa0-bbbe-11ef-80ae-dfc87880283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Zopfstr.18, 8965 Berikon</w:t>
          </w:r>
        </w:p>
        <w:p>
          <w:pPr>
            <w:spacing w:before="0" w:after="0"/>
          </w:pPr>
          <w:r>
            <w:t>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